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537 K-Pop Юніори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Ольга Дробиш (Київ) \ Olha LeRoy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#855 Анастасия Федорова - 1 місце</w:t>
      </w:r>
    </w:p>
    <w:p>
      <w:pPr>
        <w:pStyle w:val="ListNumber"/>
        <w:spacing w:before="0" w:after="0"/>
      </w:pPr>
      <w:r>
        <w:t>#882 Діана Петрова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855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882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